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05881938" name="019e2150-7aae-763e-afde-7ffeccdb37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7343651" name="019e2150-7aae-763e-afde-7ffeccdb370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68422502" name="019e2153-18a4-7889-904c-4788e1c768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3819484" name="019e2153-18a4-7889-904c-4788e1c7686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/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17212334" name="019e2151-7932-781f-9abe-45b21da24b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5117601" name="019e2151-7932-781f-9abe-45b21da24b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 / 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69862608" name="019e2155-977c-7f66-886c-239d1c15e5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0633724" name="019e2155-977c-7f66-886c-239d1c15e5e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/ 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5503488" name="019e2158-a1ec-7e0a-9e25-08a9bc3126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6283836" name="019e2158-a1ec-7e0a-9e25-08a9bc3126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872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